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访客登记表</w:t>
      </w:r>
    </w:p>
    <w:p>
      <w:r>
        <w:t>记录编号：FM-118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访客姓名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单位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联系电话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访问部门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访问人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离开时间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表单编号：FM-118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